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9FCB" w14:textId="77777777" w:rsidR="00AD5D9A" w:rsidRDefault="00000000">
      <w:pPr>
        <w:pStyle w:val="Heading1"/>
      </w:pPr>
      <w:r>
        <w:t>Volunteer Agreement – Hope Valley Scholars Inc</w:t>
      </w:r>
    </w:p>
    <w:p w14:paraId="5C4E10FA" w14:textId="77777777" w:rsidR="00AD5D9A" w:rsidRDefault="00000000">
      <w:r>
        <w:t>Thank you for your interest in volunteering with Hope Valley Scholars Inc. This agreement outlines expectations, responsibilities, and standards of conduct for all volunteers.</w:t>
      </w:r>
      <w:r>
        <w:br/>
      </w:r>
    </w:p>
    <w:p w14:paraId="39EE25AE" w14:textId="77777777" w:rsidR="00AD5D9A" w:rsidRDefault="00000000">
      <w:pPr>
        <w:pStyle w:val="Heading2"/>
      </w:pPr>
      <w:r>
        <w:t>Volunteer Responsibilities</w:t>
      </w:r>
    </w:p>
    <w:p w14:paraId="00285C68" w14:textId="77777777" w:rsidR="00AD5D9A" w:rsidRDefault="00000000">
      <w:r>
        <w:t>As a volunteer, I agree to:</w:t>
      </w:r>
      <w:r>
        <w:br/>
        <w:t>• Support the mission and values of Hope Valley Scholars Inc</w:t>
      </w:r>
      <w:r>
        <w:br/>
        <w:t>• Perform assigned duties responsibly and professionally</w:t>
      </w:r>
      <w:r>
        <w:br/>
        <w:t>• Treat students, staff, partners, and fellow volunteers with respect</w:t>
      </w:r>
      <w:r>
        <w:br/>
        <w:t>• Follow all organizational policies, including safeguarding policies</w:t>
      </w:r>
      <w:r>
        <w:br/>
        <w:t>• Maintain confidentiality of sensitive information</w:t>
      </w:r>
      <w:r>
        <w:br/>
      </w:r>
    </w:p>
    <w:p w14:paraId="276DAD3E" w14:textId="77777777" w:rsidR="00AD5D9A" w:rsidRDefault="00000000">
      <w:pPr>
        <w:pStyle w:val="Heading2"/>
      </w:pPr>
      <w:r>
        <w:t>Safeguarding &amp; Conduct</w:t>
      </w:r>
    </w:p>
    <w:p w14:paraId="359BE47D" w14:textId="77777777" w:rsidR="00AD5D9A" w:rsidRDefault="00000000">
      <w:r>
        <w:t>Volunteers must uphold appropriate boundaries when interacting with students and report any safeguarding concerns immediately. Inappropriate behavior, harassment, or misconduct will result in immediate termination of volunteer service.</w:t>
      </w:r>
    </w:p>
    <w:p w14:paraId="389963C8" w14:textId="77777777" w:rsidR="00AD5D9A" w:rsidRDefault="00000000">
      <w:pPr>
        <w:pStyle w:val="Heading2"/>
      </w:pPr>
      <w:r>
        <w:t>Confidentiality</w:t>
      </w:r>
    </w:p>
    <w:p w14:paraId="6F95B75C" w14:textId="77777777" w:rsidR="00AD5D9A" w:rsidRDefault="00000000">
      <w:r>
        <w:t>I understand that during my volunteer service, I may have access to confidential information. I agree not to disclose personal or organizational information without authorization.</w:t>
      </w:r>
    </w:p>
    <w:p w14:paraId="5DA83E1B" w14:textId="77777777" w:rsidR="00AD5D9A" w:rsidRDefault="00000000">
      <w:pPr>
        <w:pStyle w:val="Heading2"/>
      </w:pPr>
      <w:r>
        <w:t>No Compensation</w:t>
      </w:r>
    </w:p>
    <w:p w14:paraId="1A636B0D" w14:textId="77777777" w:rsidR="00AD5D9A" w:rsidRDefault="00000000">
      <w:r>
        <w:t>I understand that volunteer service is unpaid and does not create an employment relationship with Hope Valley Scholars Inc.</w:t>
      </w:r>
    </w:p>
    <w:p w14:paraId="730E9202" w14:textId="77777777" w:rsidR="00AD5D9A" w:rsidRDefault="00000000">
      <w:pPr>
        <w:pStyle w:val="Heading2"/>
      </w:pPr>
      <w:r>
        <w:t>Release &amp; Acknowledgment</w:t>
      </w:r>
    </w:p>
    <w:p w14:paraId="11045116" w14:textId="77777777" w:rsidR="00AD5D9A" w:rsidRDefault="00000000">
      <w:r>
        <w:t>I acknowledge that I am volunteering at my own discretion and agree to comply with all organizational policies and procedures.</w:t>
      </w:r>
    </w:p>
    <w:p w14:paraId="6DA7844B" w14:textId="77777777" w:rsidR="00AD5D9A" w:rsidRDefault="00000000">
      <w:r>
        <w:t>Volunteer Name: ______________________________</w:t>
      </w:r>
    </w:p>
    <w:p w14:paraId="4E8B2024" w14:textId="77777777" w:rsidR="00AD5D9A" w:rsidRDefault="00000000">
      <w:r>
        <w:t>Signature: _________________________________</w:t>
      </w:r>
    </w:p>
    <w:p w14:paraId="4A5CD853" w14:textId="77777777" w:rsidR="00AD5D9A" w:rsidRDefault="00000000">
      <w:r>
        <w:t>Date: _____________________________________</w:t>
      </w:r>
    </w:p>
    <w:p w14:paraId="66E3BA6C" w14:textId="77777777" w:rsidR="00AD5D9A" w:rsidRDefault="00000000">
      <w:r>
        <w:t>Email: ____________________________________</w:t>
      </w:r>
    </w:p>
    <w:p w14:paraId="4973AC02" w14:textId="77777777" w:rsidR="00AD5D9A" w:rsidRDefault="00000000">
      <w:r>
        <w:t>Phone: ____________________________________</w:t>
      </w:r>
    </w:p>
    <w:sectPr w:rsidR="00AD5D9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8873069">
    <w:abstractNumId w:val="8"/>
  </w:num>
  <w:num w:numId="2" w16cid:durableId="747582989">
    <w:abstractNumId w:val="6"/>
  </w:num>
  <w:num w:numId="3" w16cid:durableId="242959249">
    <w:abstractNumId w:val="5"/>
  </w:num>
  <w:num w:numId="4" w16cid:durableId="1811172547">
    <w:abstractNumId w:val="4"/>
  </w:num>
  <w:num w:numId="5" w16cid:durableId="1122577596">
    <w:abstractNumId w:val="7"/>
  </w:num>
  <w:num w:numId="6" w16cid:durableId="716012652">
    <w:abstractNumId w:val="3"/>
  </w:num>
  <w:num w:numId="7" w16cid:durableId="795300305">
    <w:abstractNumId w:val="2"/>
  </w:num>
  <w:num w:numId="8" w16cid:durableId="135798328">
    <w:abstractNumId w:val="1"/>
  </w:num>
  <w:num w:numId="9" w16cid:durableId="20012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A5C2F"/>
    <w:rsid w:val="00795A54"/>
    <w:rsid w:val="00AA1D8D"/>
    <w:rsid w:val="00AD5D9A"/>
    <w:rsid w:val="00AD657F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FB8F7A"/>
  <w14:defaultImageDpi w14:val="300"/>
  <w15:docId w15:val="{D7DDD86A-C5F5-451E-A068-9CD8A95F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1366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 Githua</cp:lastModifiedBy>
  <cp:revision>3</cp:revision>
  <dcterms:created xsi:type="dcterms:W3CDTF">2026-02-27T19:41:00Z</dcterms:created>
  <dcterms:modified xsi:type="dcterms:W3CDTF">2026-02-27T19:45:00Z</dcterms:modified>
  <cp:category/>
</cp:coreProperties>
</file>